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42627" w14:textId="54423CA0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8266E6">
        <w:t>7.</w:t>
      </w:r>
      <w:r w:rsidR="00006397">
        <w:t>7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3949ABE7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3E75B4">
        <w:t>4.3.2.</w:t>
      </w:r>
      <w:r w:rsidR="002632F2">
        <w:t>3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20B27E10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3E75B4">
        <w:t>Inschrijver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3E75B4">
        <w:t>Inschrijver</w:t>
      </w:r>
      <w:r w:rsidRPr="00C43595">
        <w:t xml:space="preserve"> mogelijk is zal er toe leiden dat de betreffende referentie niet in de beoordeling meegenomen zal worden. </w:t>
      </w:r>
      <w:r w:rsidR="002632F2">
        <w:t>@voCampus</w:t>
      </w:r>
      <w:r>
        <w:t xml:space="preserve">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122BE4" w:rsidRPr="00965054" w14:paraId="2869E179" w14:textId="77777777" w:rsidTr="00F2627A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59" w:type="dxa"/>
            <w:shd w:val="clear" w:color="auto" w:fill="auto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00F2627A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  <w:shd w:val="clear" w:color="auto" w:fill="auto"/>
          </w:tcPr>
          <w:p w14:paraId="5212F11F" w14:textId="303CA1C8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 xml:space="preserve">Naam </w:t>
            </w:r>
            <w:r w:rsidR="003E75B4">
              <w:t>Inschrijver</w:t>
            </w:r>
          </w:p>
        </w:tc>
        <w:tc>
          <w:tcPr>
            <w:tcW w:w="2046" w:type="dxa"/>
            <w:shd w:val="clear" w:color="auto" w:fill="auto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00F2627A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00F2627A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00F2627A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00F2627A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00F2627A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00F2627A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00F2627A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A4D7AE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11005"/>
      </w:tblGrid>
      <w:tr w:rsidR="00AD5D0E" w:rsidRPr="00965054" w14:paraId="34E3B2D8" w14:textId="77777777" w:rsidTr="007348EC">
        <w:trPr>
          <w:trHeight w:val="640"/>
          <w:tblHeader/>
        </w:trPr>
        <w:tc>
          <w:tcPr>
            <w:tcW w:w="453" w:type="dxa"/>
          </w:tcPr>
          <w:p w14:paraId="4AA2092C" w14:textId="77777777" w:rsidR="00AD5D0E" w:rsidRPr="00B76C96" w:rsidRDefault="00AD5D0E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546B866" w14:textId="77777777" w:rsidR="00AD5D0E" w:rsidRPr="00B76C96" w:rsidRDefault="00AD5D0E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11005" w:type="dxa"/>
            <w:shd w:val="clear" w:color="auto" w:fill="auto"/>
          </w:tcPr>
          <w:p w14:paraId="01878F40" w14:textId="77777777" w:rsidR="00AD5D0E" w:rsidRPr="00B76C96" w:rsidRDefault="00AD5D0E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AD5D0E" w:rsidRPr="00965054" w14:paraId="60A451F5" w14:textId="77777777" w:rsidTr="005F355C">
        <w:tc>
          <w:tcPr>
            <w:tcW w:w="453" w:type="dxa"/>
          </w:tcPr>
          <w:p w14:paraId="1E50E24F" w14:textId="3CB11E50" w:rsidR="00AD5D0E" w:rsidRDefault="00AD5D0E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3E5B8FE7" w14:textId="37E866A3" w:rsidR="00AD5D0E" w:rsidRPr="00B76C96" w:rsidRDefault="00AD5D0E" w:rsidP="003E75B4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Pr="00E9261A">
              <w:t xml:space="preserve">het </w:t>
            </w:r>
            <w:r w:rsidRPr="00C90318">
              <w:t>leveren</w:t>
            </w:r>
            <w:r w:rsidRPr="00E9261A">
              <w:t xml:space="preserve">, </w:t>
            </w:r>
            <w:r w:rsidRPr="00E9261A">
              <w:lastRenderedPageBreak/>
              <w:t>inclusief de levering van service &amp; onderhoud, van Netwerkcomponenten van Cisco met een totale gemiddelde waarde van minimaal € 65.000,- exclusief BTW per jaar</w:t>
            </w:r>
          </w:p>
        </w:tc>
        <w:tc>
          <w:tcPr>
            <w:tcW w:w="11005" w:type="dxa"/>
            <w:shd w:val="clear" w:color="auto" w:fill="auto"/>
          </w:tcPr>
          <w:p w14:paraId="44CADA32" w14:textId="77777777" w:rsidR="00AD5D0E" w:rsidRPr="0081594A" w:rsidRDefault="00AD5D0E" w:rsidP="00D84E2D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4F5B5DC9" w:rsidR="00122BE4" w:rsidRPr="00995232" w:rsidRDefault="003E75B4" w:rsidP="00D84E2D">
            <w:pPr>
              <w:pStyle w:val="BasistekstEmtio"/>
            </w:pPr>
            <w:r>
              <w:t>Inschrijver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sectPr w:rsidR="00F56045" w:rsidSect="00122BE4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B2B84" w14:textId="77777777" w:rsidR="00EE4D15" w:rsidRPr="003F3547" w:rsidRDefault="00EE4D15" w:rsidP="003F3547">
      <w:pPr>
        <w:pStyle w:val="Voettekst"/>
      </w:pPr>
    </w:p>
  </w:endnote>
  <w:endnote w:type="continuationSeparator" w:id="0">
    <w:p w14:paraId="471B83AF" w14:textId="77777777" w:rsidR="00EE4D15" w:rsidRPr="003F3547" w:rsidRDefault="00EE4D1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5C103" w14:textId="77777777" w:rsidR="00EE4D15" w:rsidRPr="003F3547" w:rsidRDefault="00EE4D15" w:rsidP="003F3547">
      <w:pPr>
        <w:pStyle w:val="Voettekst"/>
      </w:pPr>
    </w:p>
  </w:footnote>
  <w:footnote w:type="continuationSeparator" w:id="0">
    <w:p w14:paraId="7CA7D814" w14:textId="77777777" w:rsidR="00EE4D15" w:rsidRPr="003F3547" w:rsidRDefault="00EE4D15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263260"/>
      <w:docPartObj>
        <w:docPartGallery w:val="Page Numbers (Top of Page)"/>
        <w:docPartUnique/>
      </w:docPartObj>
    </w:sdtPr>
    <w:sdtEndPr/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17BE5ACD" w:rsidR="00122BE4" w:rsidRDefault="00006397" w:rsidP="00122BE4">
    <w:pPr>
      <w:pStyle w:val="Koptekst"/>
      <w:jc w:val="right"/>
    </w:pPr>
    <w:r>
      <w:rPr>
        <w:noProof/>
      </w:rPr>
      <w:drawing>
        <wp:inline distT="0" distB="0" distL="0" distR="0" wp14:anchorId="7CAE248A" wp14:editId="3FBCB992">
          <wp:extent cx="1388110" cy="1188085"/>
          <wp:effectExtent l="0" t="0" r="2540" b="0"/>
          <wp:docPr id="822564606" name="Afbeelding 822564606" descr="Afbeelding met Graphics, cirkel, logo, Lettertyp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564606" name="Afbeelding 1" descr="Afbeelding met Graphics, cirkel, logo, Lettertype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8110" cy="1188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abstractNum w:abstractNumId="31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 w:numId="32" w16cid:durableId="1941720077">
    <w:abstractNumId w:val="31"/>
  </w:num>
  <w:num w:numId="33" w16cid:durableId="1277446101">
    <w:abstractNumId w:val="31"/>
    <w:lvlOverride w:ilvl="0">
      <w:lvl w:ilvl="0" w:tplc="535EC9C4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39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67"/>
    <w:rsid w:val="00042490"/>
    <w:rsid w:val="0004250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55A1"/>
    <w:rsid w:val="000E6E43"/>
    <w:rsid w:val="000F074E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32F2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5B4"/>
    <w:rsid w:val="003E766F"/>
    <w:rsid w:val="003F2747"/>
    <w:rsid w:val="003F3547"/>
    <w:rsid w:val="003F3A71"/>
    <w:rsid w:val="003F768C"/>
    <w:rsid w:val="004001AF"/>
    <w:rsid w:val="00400A80"/>
    <w:rsid w:val="00410F28"/>
    <w:rsid w:val="0041202A"/>
    <w:rsid w:val="0041674F"/>
    <w:rsid w:val="0041780D"/>
    <w:rsid w:val="0042594D"/>
    <w:rsid w:val="004324F5"/>
    <w:rsid w:val="00433053"/>
    <w:rsid w:val="00441382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2C90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5E2F"/>
    <w:rsid w:val="00521726"/>
    <w:rsid w:val="00526530"/>
    <w:rsid w:val="005268BE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40BD"/>
    <w:rsid w:val="006373F7"/>
    <w:rsid w:val="00637BBC"/>
    <w:rsid w:val="00641E45"/>
    <w:rsid w:val="00647A67"/>
    <w:rsid w:val="0065326A"/>
    <w:rsid w:val="00653D01"/>
    <w:rsid w:val="00664EE1"/>
    <w:rsid w:val="006662ED"/>
    <w:rsid w:val="006767B2"/>
    <w:rsid w:val="00685EED"/>
    <w:rsid w:val="006953A2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1714A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865DD"/>
    <w:rsid w:val="00787B55"/>
    <w:rsid w:val="0079179F"/>
    <w:rsid w:val="00792EB6"/>
    <w:rsid w:val="00793E98"/>
    <w:rsid w:val="00796A8D"/>
    <w:rsid w:val="007B0C68"/>
    <w:rsid w:val="007B3114"/>
    <w:rsid w:val="007B5373"/>
    <w:rsid w:val="007C0010"/>
    <w:rsid w:val="007C037C"/>
    <w:rsid w:val="007C20CA"/>
    <w:rsid w:val="007D4A7D"/>
    <w:rsid w:val="007D4DCE"/>
    <w:rsid w:val="007E7724"/>
    <w:rsid w:val="007F0A2A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6E6"/>
    <w:rsid w:val="00826EA4"/>
    <w:rsid w:val="00832239"/>
    <w:rsid w:val="00843B35"/>
    <w:rsid w:val="008455B4"/>
    <w:rsid w:val="00847F35"/>
    <w:rsid w:val="00854B34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601C"/>
    <w:rsid w:val="008D7BDD"/>
    <w:rsid w:val="00902125"/>
    <w:rsid w:val="0090254C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50DB4"/>
    <w:rsid w:val="009534C6"/>
    <w:rsid w:val="00957CCB"/>
    <w:rsid w:val="009606EB"/>
    <w:rsid w:val="00962723"/>
    <w:rsid w:val="00963973"/>
    <w:rsid w:val="00966C61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71291"/>
    <w:rsid w:val="00A76E7C"/>
    <w:rsid w:val="00A81955"/>
    <w:rsid w:val="00A83B14"/>
    <w:rsid w:val="00A871D6"/>
    <w:rsid w:val="00A9073C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5D0E"/>
    <w:rsid w:val="00AD6072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18D1"/>
    <w:rsid w:val="00BC6FB7"/>
    <w:rsid w:val="00BE55A7"/>
    <w:rsid w:val="00BE64B3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4415F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5DA7"/>
    <w:rsid w:val="00D47AD0"/>
    <w:rsid w:val="00D5509D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0FBD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B7C66"/>
    <w:rsid w:val="00EC2E1C"/>
    <w:rsid w:val="00EC42E3"/>
    <w:rsid w:val="00EC72BE"/>
    <w:rsid w:val="00ED62BB"/>
    <w:rsid w:val="00EE067D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2627A"/>
    <w:rsid w:val="00F3166C"/>
    <w:rsid w:val="00F33259"/>
    <w:rsid w:val="00F33BAD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766C"/>
    <w:rsid w:val="00F82076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C03"/>
    <w:rsid w:val="00FD63B3"/>
    <w:rsid w:val="00FE1BFD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6d59a6-f53b-4d1f-a883-afceeef0e4ee" xsi:nil="true"/>
    <lcf76f155ced4ddcb4097134ff3c332f xmlns="6832dba1-785e-43b9-9f95-c06f7d40586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3737DC40E18646A12FCE73A85D77F4" ma:contentTypeVersion="11" ma:contentTypeDescription="Create a new document." ma:contentTypeScope="" ma:versionID="4a645680b5388555a1efede377eb24e6">
  <xsd:schema xmlns:xsd="http://www.w3.org/2001/XMLSchema" xmlns:xs="http://www.w3.org/2001/XMLSchema" xmlns:p="http://schemas.microsoft.com/office/2006/metadata/properties" xmlns:ns2="6832dba1-785e-43b9-9f95-c06f7d405869" xmlns:ns3="a86d59a6-f53b-4d1f-a883-afceeef0e4ee" targetNamespace="http://schemas.microsoft.com/office/2006/metadata/properties" ma:root="true" ma:fieldsID="6165e30883c25cce1887658064438a52" ns2:_="" ns3:_="">
    <xsd:import namespace="6832dba1-785e-43b9-9f95-c06f7d405869"/>
    <xsd:import namespace="a86d59a6-f53b-4d1f-a883-afceeef0e4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2dba1-785e-43b9-9f95-c06f7d405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11ef33b-b1b5-47a8-bf39-b29406d41c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d59a6-f53b-4d1f-a883-afceeef0e4e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de4835c-c321-49c4-854e-55f69872c43c}" ma:internalName="TaxCatchAll" ma:showField="CatchAllData" ma:web="a86d59a6-f53b-4d1f-a883-afceeef0e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98DFF2-0921-44B6-A2B2-85AAE811685C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a86d59a6-f53b-4d1f-a883-afceeef0e4ee"/>
    <ds:schemaRef ds:uri="6832dba1-785e-43b9-9f95-c06f7d40586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DF2CD21-39EF-46BB-A69A-F81AD9BA4EEC}"/>
</file>

<file path=customXml/itemProps3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194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15</cp:revision>
  <dcterms:created xsi:type="dcterms:W3CDTF">2023-11-23T10:01:00Z</dcterms:created>
  <dcterms:modified xsi:type="dcterms:W3CDTF">2024-05-16T07:23:00Z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0x0101004C3737DC40E18646A12FCE73A85D77F4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  <property fmtid="{D5CDD505-2E9C-101B-9397-08002B2CF9AE}" pid="6" name="Order">
    <vt:r8>1100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  <property fmtid="{D5CDD505-2E9C-101B-9397-08002B2CF9AE}" pid="14" name="_SourceUrl">
    <vt:lpwstr/>
  </property>
  <property fmtid="{D5CDD505-2E9C-101B-9397-08002B2CF9AE}" pid="15" name="_SharedFileIndex">
    <vt:lpwstr/>
  </property>
</Properties>
</file>